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900A28" w:rsidP="003C19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Perceel </w:t>
      </w:r>
      <w:r w:rsidR="00A7426C">
        <w:rPr>
          <w:b/>
          <w:sz w:val="28"/>
          <w:szCs w:val="28"/>
        </w:rPr>
        <w:t>2</w:t>
      </w:r>
      <w:bookmarkStart w:id="0" w:name="_GoBack"/>
      <w:bookmarkEnd w:id="0"/>
      <w:r>
        <w:rPr>
          <w:b/>
          <w:sz w:val="28"/>
          <w:szCs w:val="28"/>
        </w:rPr>
        <w:t xml:space="preserve"> Geotechnische Veld- en Laboratoriumonderzoeken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A28" w:rsidRDefault="00900A28" w:rsidP="00220940">
      <w:pPr>
        <w:spacing w:line="240" w:lineRule="auto"/>
      </w:pPr>
      <w:r>
        <w:separator/>
      </w:r>
    </w:p>
  </w:endnote>
  <w:endnote w:type="continuationSeparator" w:id="0">
    <w:p w:rsidR="00900A28" w:rsidRDefault="00900A28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A28" w:rsidRDefault="00900A28" w:rsidP="00220940">
      <w:pPr>
        <w:spacing w:line="240" w:lineRule="auto"/>
      </w:pPr>
      <w:r>
        <w:separator/>
      </w:r>
    </w:p>
  </w:footnote>
  <w:footnote w:type="continuationSeparator" w:id="0">
    <w:p w:rsidR="00900A28" w:rsidRDefault="00900A28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900A28">
      <w:rPr>
        <w:sz w:val="18"/>
        <w:szCs w:val="18"/>
      </w:rPr>
      <w:t>2</w:t>
    </w:r>
    <w:r>
      <w:rPr>
        <w:sz w:val="18"/>
        <w:szCs w:val="18"/>
      </w:rPr>
      <w:t>1-00</w:t>
    </w:r>
    <w:r w:rsidR="00900A28">
      <w:rPr>
        <w:sz w:val="18"/>
        <w:szCs w:val="18"/>
      </w:rPr>
      <w:t xml:space="preserve">37 Geotechnische Veld- en laboratoriumonderzoeken - </w:t>
    </w:r>
    <w:r w:rsidR="00A7426C">
      <w:rPr>
        <w:sz w:val="18"/>
        <w:szCs w:val="18"/>
      </w:rPr>
      <w:t>Perceel 2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900A28">
      <w:rPr>
        <w:sz w:val="18"/>
        <w:szCs w:val="18"/>
      </w:rPr>
      <w:t>3</w:t>
    </w:r>
    <w:r w:rsidR="00A7426C">
      <w:rPr>
        <w:sz w:val="18"/>
        <w:szCs w:val="18"/>
      </w:rPr>
      <w:t>b</w:t>
    </w:r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A28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8104C5"/>
    <w:rsid w:val="008402D9"/>
    <w:rsid w:val="00847FFD"/>
    <w:rsid w:val="0086631D"/>
    <w:rsid w:val="00900A28"/>
    <w:rsid w:val="009175F9"/>
    <w:rsid w:val="009761CF"/>
    <w:rsid w:val="009B0D92"/>
    <w:rsid w:val="00A03098"/>
    <w:rsid w:val="00A3732E"/>
    <w:rsid w:val="00A53085"/>
    <w:rsid w:val="00A7426C"/>
    <w:rsid w:val="00A86DE4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03E11"/>
  <w15:docId w15:val="{22D08A34-D136-4847-946D-C1B155A1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NNEK~1\AppData\Local\Temp\14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6381D-939E-4351-980B-D0B276BC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0</TotalTime>
  <Pages>2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Munneke, Guus</dc:creator>
  <cp:lastModifiedBy>Munneke, Guus</cp:lastModifiedBy>
  <cp:revision>2</cp:revision>
  <dcterms:created xsi:type="dcterms:W3CDTF">2021-11-24T09:50:00Z</dcterms:created>
  <dcterms:modified xsi:type="dcterms:W3CDTF">2021-11-24T09:50:00Z</dcterms:modified>
</cp:coreProperties>
</file>